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F0" w:rsidRDefault="005C02F0">
      <w:pPr>
        <w:autoSpaceDE w:val="0"/>
        <w:autoSpaceDN w:val="0"/>
        <w:spacing w:after="78" w:line="220" w:lineRule="exact"/>
      </w:pPr>
    </w:p>
    <w:p w:rsidR="006C6F6B" w:rsidRDefault="006C6F6B" w:rsidP="006C6F6B">
      <w:pPr>
        <w:autoSpaceDE w:val="0"/>
        <w:autoSpaceDN w:val="0"/>
        <w:spacing w:after="0" w:line="230" w:lineRule="auto"/>
        <w:ind w:right="3582"/>
        <w:jc w:val="right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5C02F0" w:rsidRPr="00BC7234" w:rsidRDefault="005C02F0">
      <w:pPr>
        <w:autoSpaceDE w:val="0"/>
        <w:autoSpaceDN w:val="0"/>
        <w:spacing w:after="216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C02F0" w:rsidRPr="00BC7234" w:rsidRDefault="00BC7234" w:rsidP="006320C2">
      <w:pPr>
        <w:autoSpaceDE w:val="0"/>
        <w:autoSpaceDN w:val="0"/>
        <w:spacing w:before="346" w:after="0" w:line="286" w:lineRule="auto"/>
        <w:ind w:right="144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английскому языку для обучающихся 5 классов составлена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основе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«Т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программы основного общего образования и элементов содержания,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представленных в Универсальном кодификаторе по иностранному (английскому) языку, а также на основе характеристикипланируемых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5C02F0" w:rsidRPr="00BC7234" w:rsidRDefault="00BC7234">
      <w:pPr>
        <w:autoSpaceDE w:val="0"/>
        <w:autoSpaceDN w:val="0"/>
        <w:spacing w:before="264" w:after="0" w:line="262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«ИНОСТРАННЫЙ (АНГЛИЙСКИЙ) ЯЗЫК »</w:t>
      </w:r>
    </w:p>
    <w:p w:rsidR="005C02F0" w:rsidRPr="00BC7234" w:rsidRDefault="00BC7234" w:rsidP="006320C2">
      <w:pPr>
        <w:autoSpaceDE w:val="0"/>
        <w:autoSpaceDN w:val="0"/>
        <w:spacing w:before="166" w:after="0" w:line="286" w:lineRule="auto"/>
        <w:ind w:right="288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естественно-научных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других наук и становится важной составляющей базы для общего и специального образования.</w:t>
      </w:r>
    </w:p>
    <w:p w:rsidR="005C02F0" w:rsidRPr="00BC7234" w:rsidRDefault="00BC7234" w:rsidP="006320C2">
      <w:pPr>
        <w:autoSpaceDE w:val="0"/>
        <w:autoSpaceDN w:val="0"/>
        <w:spacing w:before="190" w:after="0" w:line="281" w:lineRule="auto"/>
        <w:ind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5C02F0" w:rsidRPr="00BC7234" w:rsidRDefault="00BC7234" w:rsidP="006320C2">
      <w:pPr>
        <w:autoSpaceDE w:val="0"/>
        <w:autoSpaceDN w:val="0"/>
        <w:spacing w:before="70" w:after="0" w:line="281" w:lineRule="auto"/>
        <w:ind w:right="144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5C02F0" w:rsidRPr="00BC7234" w:rsidRDefault="00BC7234" w:rsidP="006320C2">
      <w:pPr>
        <w:autoSpaceDE w:val="0"/>
        <w:autoSpaceDN w:val="0"/>
        <w:spacing w:before="190" w:after="0" w:line="281" w:lineRule="auto"/>
        <w:ind w:right="288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Возрастает значимость владения разными иностранными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языками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постглобализации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:rsidR="005C02F0" w:rsidRPr="00BC7234" w:rsidRDefault="00BC7234" w:rsidP="006320C2">
      <w:pPr>
        <w:tabs>
          <w:tab w:val="left" w:pos="180"/>
        </w:tabs>
        <w:autoSpaceDE w:val="0"/>
        <w:autoSpaceDN w:val="0"/>
        <w:spacing w:before="190" w:after="0" w:line="262" w:lineRule="auto"/>
        <w:ind w:right="1728" w:firstLine="567"/>
        <w:jc w:val="both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5C02F0" w:rsidRPr="00BC7234" w:rsidRDefault="00BC7234">
      <w:pPr>
        <w:autoSpaceDE w:val="0"/>
        <w:autoSpaceDN w:val="0"/>
        <w:spacing w:before="262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«ИНОСТРАННЫЙ (АНГЛИЙСКИЙ) ЯЗЫК»</w:t>
      </w:r>
    </w:p>
    <w:p w:rsidR="005C02F0" w:rsidRPr="00BC7234" w:rsidRDefault="00BC7234" w:rsidP="006320C2">
      <w:pPr>
        <w:tabs>
          <w:tab w:val="left" w:pos="180"/>
        </w:tabs>
        <w:autoSpaceDE w:val="0"/>
        <w:autoSpaceDN w:val="0"/>
        <w:spacing w:before="166" w:after="0" w:line="262" w:lineRule="auto"/>
        <w:ind w:right="144" w:firstLine="567"/>
        <w:jc w:val="both"/>
        <w:rPr>
          <w:lang w:val="ru-RU"/>
        </w:rPr>
      </w:pPr>
      <w:r w:rsidRPr="00BC7234">
        <w:rPr>
          <w:lang w:val="ru-RU"/>
        </w:rPr>
        <w:lastRenderedPageBreak/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ценностном, когнитивном и прагматическом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уровнях и, соответственно,</w:t>
      </w:r>
      <w:proofErr w:type="gramEnd"/>
    </w:p>
    <w:p w:rsidR="005C02F0" w:rsidRPr="00BC7234" w:rsidRDefault="005C02F0" w:rsidP="006320C2">
      <w:pPr>
        <w:ind w:firstLine="567"/>
        <w:jc w:val="both"/>
        <w:rPr>
          <w:lang w:val="ru-RU"/>
        </w:rPr>
        <w:sectPr w:rsidR="005C02F0" w:rsidRPr="00BC7234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C02F0" w:rsidRPr="00BC7234" w:rsidRDefault="005C02F0" w:rsidP="006320C2">
      <w:pPr>
        <w:autoSpaceDE w:val="0"/>
        <w:autoSpaceDN w:val="0"/>
        <w:spacing w:after="66" w:line="220" w:lineRule="exact"/>
        <w:ind w:firstLine="567"/>
        <w:jc w:val="both"/>
        <w:rPr>
          <w:lang w:val="ru-RU"/>
        </w:rPr>
      </w:pPr>
    </w:p>
    <w:p w:rsidR="005C02F0" w:rsidRPr="00BC7234" w:rsidRDefault="00BC7234" w:rsidP="006320C2">
      <w:pPr>
        <w:autoSpaceDE w:val="0"/>
        <w:autoSpaceDN w:val="0"/>
        <w:spacing w:after="0" w:line="281" w:lineRule="auto"/>
        <w:ind w:right="432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воплощаются в личностных,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общеучебных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ств гр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ажданина, патриота; развития национального самосознания, стремления к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взаимопониманию между людьми разных стран.</w:t>
      </w:r>
    </w:p>
    <w:p w:rsidR="005C02F0" w:rsidRPr="00BC7234" w:rsidRDefault="00BC7234" w:rsidP="006320C2">
      <w:pPr>
        <w:tabs>
          <w:tab w:val="left" w:pos="180"/>
        </w:tabs>
        <w:autoSpaceDE w:val="0"/>
        <w:autoSpaceDN w:val="0"/>
        <w:spacing w:before="190" w:after="0" w:line="288" w:lineRule="auto"/>
        <w:ind w:firstLine="567"/>
        <w:jc w:val="both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 прагматическом уровне </w:t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целью иноязычного образования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речевая компетенция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развитие коммуникативных умений в четырёх основных видах речевой деятельности (говорении,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чтении, письме);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языковая компетенция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овладение новыми языковыми средствами (фонетическими,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своение знаний о языковых явлениях изучаемого языка, разных способах выражения мысли в родном и иностранном языках;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proofErr w:type="gramStart"/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социокультурная/межкультурная компетенция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компенсаторная компетенция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— развитие умений выходить из положения в условиях дефицита языковых средств при получении и передаче информации.</w:t>
      </w:r>
      <w:proofErr w:type="gramEnd"/>
    </w:p>
    <w:p w:rsidR="005C02F0" w:rsidRPr="00BC7234" w:rsidRDefault="00BC7234" w:rsidP="006320C2">
      <w:pPr>
        <w:autoSpaceDE w:val="0"/>
        <w:autoSpaceDN w:val="0"/>
        <w:spacing w:before="190" w:after="0"/>
        <w:ind w:right="720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ключевые универсальные учебные компетенции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5C02F0" w:rsidRPr="00BC7234" w:rsidRDefault="00BC7234" w:rsidP="006320C2">
      <w:pPr>
        <w:autoSpaceDE w:val="0"/>
        <w:autoSpaceDN w:val="0"/>
        <w:spacing w:before="190" w:after="0" w:line="283" w:lineRule="auto"/>
        <w:ind w:right="288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иностранным языкам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признаются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компетентностный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системно-деятельностный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межкультурный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5C02F0" w:rsidRPr="00BC7234" w:rsidRDefault="00BC7234">
      <w:pPr>
        <w:autoSpaceDE w:val="0"/>
        <w:autoSpaceDN w:val="0"/>
        <w:spacing w:before="264" w:after="0" w:line="262" w:lineRule="auto"/>
        <w:ind w:right="4176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</w:t>
      </w:r>
      <w:r w:rsidR="00D6077F"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 (АНГЛИЙСКИЙ) ЯЗЫК»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В УЧЕБНОМ ПЛАНЕ</w:t>
      </w:r>
    </w:p>
    <w:p w:rsidR="005C02F0" w:rsidRPr="00BC7234" w:rsidRDefault="00BC7234" w:rsidP="006320C2">
      <w:pPr>
        <w:autoSpaceDE w:val="0"/>
        <w:autoSpaceDN w:val="0"/>
        <w:spacing w:before="166" w:after="0" w:line="271" w:lineRule="auto"/>
        <w:ind w:right="144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5 классе отведено 102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часа, по 3 часа в неделю.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86" w:right="660" w:bottom="1440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346" w:after="0" w:line="271" w:lineRule="auto"/>
        <w:ind w:right="115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Моя семья. Мои друзья. Семейные праздники: день рождения, Новый год.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здоровое питание.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Погода. Родной город/село. Транспорт.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диалогической речи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 этикетного  характера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диалог-побуждение к действию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 обращаться с просьбой, вежливо соглашаться/не соглашаться выполнить просьбу;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приглашать собеседника к совместной деятельности, вежливо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соглашаться/не соглашаться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предложение собеседника;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диалог-расспрос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5C02F0" w:rsidRPr="00BC7234" w:rsidRDefault="00BC7234" w:rsidP="006320C2">
      <w:pPr>
        <w:autoSpaceDE w:val="0"/>
        <w:autoSpaceDN w:val="0"/>
        <w:spacing w:before="70" w:after="0"/>
        <w:ind w:right="288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5C02F0" w:rsidRPr="00BC7234" w:rsidRDefault="00BC723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речи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5C02F0" w:rsidRPr="00BC7234" w:rsidRDefault="00BC7234" w:rsidP="006320C2">
      <w:pPr>
        <w:autoSpaceDE w:val="0"/>
        <w:autoSpaceDN w:val="0"/>
        <w:spacing w:before="70" w:after="0" w:line="271" w:lineRule="auto"/>
        <w:ind w:right="144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5-6 фраз.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BC7234">
        <w:rPr>
          <w:lang w:val="ru-RU"/>
        </w:rPr>
        <w:tab/>
      </w:r>
      <w:proofErr w:type="spellStart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proofErr w:type="spell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аудирования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базе умений, сформированных в начальной школе: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вербальная/невербальная реакция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услышанное;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5C02F0" w:rsidRPr="00BC7234" w:rsidRDefault="00BC7234" w:rsidP="006320C2">
      <w:pPr>
        <w:autoSpaceDE w:val="0"/>
        <w:autoSpaceDN w:val="0"/>
        <w:spacing w:before="72" w:after="0" w:line="271" w:lineRule="auto"/>
        <w:ind w:right="864" w:firstLine="567"/>
        <w:jc w:val="both"/>
        <w:rPr>
          <w:lang w:val="ru-RU"/>
        </w:rPr>
      </w:pP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5C02F0" w:rsidRPr="00BC7234" w:rsidRDefault="00BC7234" w:rsidP="006320C2">
      <w:pPr>
        <w:autoSpaceDE w:val="0"/>
        <w:autoSpaceDN w:val="0"/>
        <w:spacing w:before="70" w:after="0" w:line="271" w:lineRule="auto"/>
        <w:ind w:right="144" w:firstLine="567"/>
        <w:jc w:val="both"/>
        <w:rPr>
          <w:lang w:val="ru-RU"/>
        </w:rPr>
      </w:pP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запрашиваемой информации предполагает умение выделять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Время звучания текста/текстов для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1 минуты.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C02F0" w:rsidRPr="00BC7234" w:rsidRDefault="00BC7234" w:rsidP="006320C2">
      <w:pPr>
        <w:autoSpaceDE w:val="0"/>
        <w:autoSpaceDN w:val="0"/>
        <w:spacing w:before="70" w:after="0" w:line="271" w:lineRule="auto"/>
        <w:ind w:right="432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несущественные для понимания основного содержания.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(таблиц) и понимание представленной в них информации.</w:t>
      </w:r>
    </w:p>
    <w:p w:rsidR="005C02F0" w:rsidRPr="00BC7234" w:rsidRDefault="00BC7234" w:rsidP="006320C2">
      <w:pPr>
        <w:autoSpaceDE w:val="0"/>
        <w:autoSpaceDN w:val="0"/>
        <w:spacing w:before="72" w:after="0" w:line="271" w:lineRule="auto"/>
        <w:ind w:right="102" w:firstLine="567"/>
        <w:jc w:val="both"/>
        <w:rPr>
          <w:lang w:val="ru-RU"/>
        </w:rPr>
      </w:pP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(таблица).</w:t>
      </w:r>
      <w:proofErr w:type="gramEnd"/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180-200 слов.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 на базе умений, сформированных в начальной школе: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коротких поздравлений с праздниками (с Новым годом, Рождеством, днём рождения);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48" w:bottom="47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Различение на  слух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5C02F0" w:rsidRPr="00BC7234" w:rsidRDefault="00BC7234" w:rsidP="006320C2">
      <w:pPr>
        <w:autoSpaceDE w:val="0"/>
        <w:autoSpaceDN w:val="0"/>
        <w:spacing w:before="70" w:after="0" w:line="271" w:lineRule="auto"/>
        <w:ind w:right="864" w:firstLine="567"/>
        <w:jc w:val="both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5C02F0" w:rsidRPr="00BC7234" w:rsidRDefault="00BC723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90 слов.</w:t>
      </w:r>
    </w:p>
    <w:p w:rsidR="005C02F0" w:rsidRPr="00BC7234" w:rsidRDefault="00BC7234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C02F0" w:rsidRPr="00BC7234" w:rsidRDefault="00BC723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суффиксов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er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visitor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scientist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tourist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sion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dis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cussion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invitation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ful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wonderful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ian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Russian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American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образование наречий при помощи суффикса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ly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recently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unhappy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unusually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).</w:t>
      </w:r>
      <w:proofErr w:type="gramEnd"/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Предложения с несколькими обстоятельствами, следующими в определённом порядке.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FutureSimpleTense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C02F0" w:rsidRPr="00BC7234" w:rsidRDefault="00BC723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spellStart"/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spellEnd"/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PresentPerfectTense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предложениях.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во множественном числе, в том числе имена существительные, имеющие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98" w:bottom="416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66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форму только множественного числа.</w:t>
      </w:r>
    </w:p>
    <w:p w:rsidR="005C02F0" w:rsidRPr="00BC7234" w:rsidRDefault="00BC72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с причастиями настоящего и прошедшего времени.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5C02F0" w:rsidRPr="00BC7234" w:rsidRDefault="00BC7234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5C02F0" w:rsidRPr="00BC7234" w:rsidRDefault="00BC7234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умений: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  <w:proofErr w:type="gramEnd"/>
    </w:p>
    <w:p w:rsidR="005C02F0" w:rsidRPr="00BC7234" w:rsidRDefault="00BC7234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при чтении и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языковой, в том числе контекстуальной, догадки.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86" w:right="678" w:bottom="1440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346" w:after="0" w:line="262" w:lineRule="auto"/>
        <w:ind w:right="43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английского языка в 5 классе направлено на достижение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5C02F0" w:rsidRPr="00BC7234" w:rsidRDefault="00BC7234">
      <w:pPr>
        <w:autoSpaceDE w:val="0"/>
        <w:autoSpaceDN w:val="0"/>
        <w:spacing w:before="262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C02F0" w:rsidRPr="00BC7234" w:rsidRDefault="00BC7234">
      <w:pPr>
        <w:autoSpaceDE w:val="0"/>
        <w:autoSpaceDN w:val="0"/>
        <w:spacing w:before="166" w:after="0" w:line="281" w:lineRule="auto"/>
        <w:ind w:right="576"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ней).</w:t>
      </w:r>
      <w:proofErr w:type="gramEnd"/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BC7234">
        <w:rPr>
          <w:lang w:val="ru-RU"/>
        </w:rPr>
        <w:tab/>
      </w:r>
      <w:proofErr w:type="spell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Эстетическоговоспитания</w:t>
      </w:r>
      <w:proofErr w:type="spellEnd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безопасности, в том числе навыков безопасного поведения в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адаптироваться к стрессовым ситуациям и меняющимся социальным,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адаптироваться в профессиональной среде;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труду и результатам трудовой деятельности;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практической деятельности экологической направленности.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языковой и читательской культурой как средством познания мира;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навыками исследовательской деятельности, установка на осмысление опыта,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66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62" w:lineRule="auto"/>
        <w:ind w:right="864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Личностные результаты, обеспечивающие адаптацию </w:t>
      </w:r>
      <w:proofErr w:type="spell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обучающегосяк</w:t>
      </w:r>
      <w:proofErr w:type="spellEnd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изменяющимся условиям социальной и природной среды, включают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деятельности, а также в рамках социального взаимодействия с людьми из другой культурной среды;</w:t>
      </w:r>
      <w:proofErr w:type="gramEnd"/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умение анализировать и выявлять взаимосвязи природы, общества и экономики;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ситуацию стресса, корректировать принимаемые решения и действия;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быть готовым действовать в отсутствие гарантий успеха.</w:t>
      </w:r>
    </w:p>
    <w:p w:rsidR="005C02F0" w:rsidRPr="00BC7234" w:rsidRDefault="00BC7234">
      <w:pPr>
        <w:autoSpaceDE w:val="0"/>
        <w:autoSpaceDN w:val="0"/>
        <w:spacing w:before="264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68" w:after="0" w:line="288" w:lineRule="auto"/>
        <w:ind w:right="144"/>
        <w:rPr>
          <w:lang w:val="ru-RU"/>
        </w:rPr>
      </w:pPr>
      <w:r w:rsidRPr="00BC7234">
        <w:rPr>
          <w:lang w:val="ru-RU"/>
        </w:rPr>
        <w:tab/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программы основного общего образования, в том числе адаптированной, должны отражать: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познавательными действиями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базовые логические действия: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объектов (явлений);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предлагать критерии для выявления закономерностей и противоречий;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выявлять дефицит информации, данных, необходимых для решения поставленной задачи;</w:t>
      </w:r>
      <w:proofErr w:type="gramEnd"/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86" w:right="654" w:bottom="29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90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базовые исследовательские действия: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аргументировать свою позицию, мнение;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возможное дальнейшее развитие процессов, событий и их последствия в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работа с информацией: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когнитивных навыков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коммуникативными действиями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общение: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себя (свою точку зрения) в устных и письменных текстах;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и(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310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совместная деятельность: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обобщать мнения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поручения, подчиняться;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социальных навыков и эмоционального интеллекта обучающихся.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90" w:lineRule="auto"/>
        <w:ind w:right="288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регулятивными действиями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самоорганизация: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жизненных и учебных ситуациях;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 и брать ответственность за решение;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самоконтроль: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3) эмоциональный интеллект: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78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различать, называть и управлять собственными эмоциями и эмоциями других;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себя на место другого человека, понимать мотивы и намерения другого;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регулировать способ выражения эмоций;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4) принятие себя и других: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  <w:proofErr w:type="gram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принимать себя и других, не осуждая;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открытость себе и другим;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5C02F0" w:rsidRPr="00BC7234" w:rsidRDefault="00BC7234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C02F0" w:rsidRPr="00BC7234" w:rsidRDefault="00BC7234">
      <w:pPr>
        <w:autoSpaceDE w:val="0"/>
        <w:autoSpaceDN w:val="0"/>
        <w:spacing w:before="262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C02F0" w:rsidRPr="00BC7234" w:rsidRDefault="00BC7234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иноязычной коммуникативной компетенции на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допороговом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уровне в совокупности её составляющих — речевой, языковой,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социокультурной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, компенсаторной,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метапредметной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(учебно-познавательной).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5-6 фраз); кратко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результаты  выполненной проектной работы (объём — до 6 фраз);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spellStart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1 минуты);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spellStart"/>
      <w:proofErr w:type="gramStart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смысловоечтение</w:t>
      </w:r>
      <w:proofErr w:type="spellEnd"/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(таблицы) и понимать представленную в них информацию;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изучаемого языка;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5C02F0" w:rsidRPr="00BC7234" w:rsidRDefault="00BC7234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и адекватно,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без ошибок, ведущих к сбою коммуникации,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98" w:right="676" w:bottom="332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66" w:line="220" w:lineRule="exact"/>
        <w:rPr>
          <w:lang w:val="ru-RU"/>
        </w:rPr>
      </w:pPr>
    </w:p>
    <w:p w:rsidR="005C02F0" w:rsidRPr="00BC7234" w:rsidRDefault="00BC723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служебных словах;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изученные слова;</w:t>
      </w:r>
      <w:proofErr w:type="gramEnd"/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навыками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proofErr w:type="gramEnd"/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>спользовать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точку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675 лексических единиц (слов, словосочетаний, речевых клише) и правильно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625 лексических единиц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proofErr w:type="gramStart"/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er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sion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/-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; имена прилагательные с суффиксами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ful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ian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; наречия с суффиксом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ly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 и </w:t>
      </w:r>
      <w:r w:rsidRPr="00BC7234">
        <w:rPr>
          <w:lang w:val="ru-RU"/>
        </w:rPr>
        <w:br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интернациональные слова;</w:t>
      </w:r>
      <w:proofErr w:type="gramEnd"/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 письменном и звучащем тексте и употреблять в устной и письменной речи:</w:t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  предложения с несколькими обстоятельствами, следующими в определённом порядке;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- 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FutureSimpleTense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 формах  действительного 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PresentPerfectTense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с причастиями настоящего и прошедшего времени;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 наречия в положительной, сравнительной и превосходной степенях, образованные по правилу, и исключения;</w:t>
      </w:r>
      <w:proofErr w:type="gramEnd"/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правильно оформлять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адрес, писать фамилии и имена (свои, родственников и друзей) на английском языке (в анкете, формуляре);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  <w:r w:rsidRPr="00BC7234">
        <w:rPr>
          <w:lang w:val="ru-RU"/>
        </w:rPr>
        <w:br/>
      </w: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Россию и страны/стран изучаемого языка;</w:t>
      </w:r>
    </w:p>
    <w:p w:rsidR="005C02F0" w:rsidRPr="00BC7234" w:rsidRDefault="00BC723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BC723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чтении и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аудированииязыковую</w:t>
      </w:r>
      <w:proofErr w:type="spellEnd"/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86" w:right="728" w:bottom="368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5C02F0" w:rsidRPr="00BC7234" w:rsidRDefault="005C02F0">
      <w:pPr>
        <w:autoSpaceDE w:val="0"/>
        <w:autoSpaceDN w:val="0"/>
        <w:spacing w:after="66" w:line="220" w:lineRule="exact"/>
        <w:rPr>
          <w:lang w:val="ru-RU"/>
        </w:rPr>
      </w:pPr>
    </w:p>
    <w:p w:rsidR="005C02F0" w:rsidRPr="00BC7234" w:rsidRDefault="00BC7234">
      <w:pPr>
        <w:autoSpaceDE w:val="0"/>
        <w:autoSpaceDN w:val="0"/>
        <w:spacing w:after="0" w:line="271" w:lineRule="auto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5C02F0" w:rsidRPr="00BC7234" w:rsidRDefault="00BC7234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BC7234">
        <w:rPr>
          <w:lang w:val="ru-RU"/>
        </w:rPr>
        <w:tab/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5C02F0" w:rsidRPr="00BC7234" w:rsidRDefault="005C02F0">
      <w:pPr>
        <w:rPr>
          <w:lang w:val="ru-RU"/>
        </w:rPr>
        <w:sectPr w:rsidR="005C02F0" w:rsidRPr="00BC7234">
          <w:pgSz w:w="11900" w:h="16840"/>
          <w:pgMar w:top="286" w:right="728" w:bottom="1440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EF3E4F" w:rsidRDefault="00EF3E4F" w:rsidP="00EF3E4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7186"/>
        <w:gridCol w:w="709"/>
        <w:gridCol w:w="850"/>
        <w:gridCol w:w="851"/>
        <w:gridCol w:w="5244"/>
      </w:tblGrid>
      <w:tr w:rsidR="00EF3E4F" w:rsidRPr="00EF3E4F" w:rsidTr="00EF3E4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EF3E4F">
              <w:rPr>
                <w:rFonts w:ascii="Times New Roman" w:hAnsi="Times New Roman" w:cs="Times New Roman"/>
              </w:rPr>
              <w:br/>
            </w:r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7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45" w:lineRule="auto"/>
              <w:ind w:left="74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EF3E4F" w:rsidRPr="00EF3E4F" w:rsidTr="00EF3E4F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E4F" w:rsidRPr="00EF3E4F" w:rsidRDefault="00EF3E4F" w:rsidP="00C701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E4F" w:rsidRPr="00EF3E4F" w:rsidRDefault="00EF3E4F" w:rsidP="00C701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EF3E4F" w:rsidRPr="00EF3E4F" w:rsidRDefault="00EF3E4F" w:rsidP="00C70163">
            <w:pPr>
              <w:rPr>
                <w:rFonts w:ascii="Times New Roman" w:hAnsi="Times New Roman" w:cs="Times New Roman"/>
              </w:rPr>
            </w:pPr>
          </w:p>
        </w:tc>
      </w:tr>
      <w:tr w:rsidR="00EF3E4F" w:rsidRPr="00EF3E4F" w:rsidTr="00EF3E4F">
        <w:trPr>
          <w:trHeight w:hRule="exact" w:val="77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Школа, школьная жизнь, школьная форма, изучаемые предметы. Переписка с зарубежными сверстниками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https://resh.edu.ru/subject/lesson/7477/start/230033/</w:t>
            </w:r>
          </w:p>
        </w:tc>
      </w:tr>
      <w:tr w:rsidR="00EF3E4F" w:rsidRPr="00EF3E4F" w:rsidTr="00EF3E4F">
        <w:trPr>
          <w:trHeight w:hRule="exact" w:val="70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1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https://resh.edu.ru/subject/lesson/7491/start/229599/</w:t>
            </w:r>
          </w:p>
        </w:tc>
      </w:tr>
      <w:tr w:rsidR="00EF3E4F" w:rsidRPr="00EF3E4F" w:rsidTr="00EF3E4F">
        <w:trPr>
          <w:trHeight w:hRule="exact" w:val="4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Роднойгород</w:t>
            </w:r>
            <w:proofErr w:type="spellEnd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/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село</w:t>
            </w:r>
            <w:proofErr w:type="spellEnd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. 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https://resh.edu.ru/subject/lesson/7518/start/308147/</w:t>
            </w:r>
          </w:p>
        </w:tc>
      </w:tr>
      <w:tr w:rsidR="00EF3E4F" w:rsidRPr="00EF3E4F" w:rsidTr="00EF3E4F">
        <w:trPr>
          <w:trHeight w:hRule="exact" w:val="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https://resh.edu.ru/subject/lesson/7494/start/309470/</w:t>
            </w:r>
          </w:p>
        </w:tc>
      </w:tr>
      <w:tr w:rsidR="00EF3E4F" w:rsidRPr="00EF3E4F" w:rsidTr="00EF3E4F">
        <w:trPr>
          <w:trHeight w:hRule="exact" w:val="4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https://resh.edu.ru/subject/lesson/7490/start/229506/</w:t>
            </w:r>
          </w:p>
        </w:tc>
      </w:tr>
      <w:tr w:rsidR="00EF3E4F" w:rsidRPr="00EF3E4F" w:rsidTr="00EF3E4F">
        <w:trPr>
          <w:trHeight w:hRule="exact" w:val="5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https://resh.edu.ru/subject/lesson/7499/start/302861/</w:t>
            </w:r>
          </w:p>
        </w:tc>
      </w:tr>
      <w:tr w:rsidR="00EF3E4F" w:rsidRPr="00EF3E4F" w:rsidTr="00EF3E4F">
        <w:trPr>
          <w:trHeight w:hRule="exact" w:val="5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Здоровый образ жизни: режим труда и отдыха. 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Здоровоепитание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https://resh.edu.ru/subject/lesson/7503/start/228948/</w:t>
            </w:r>
          </w:p>
        </w:tc>
      </w:tr>
      <w:tr w:rsidR="00EF3E4F" w:rsidRPr="00EF3E4F" w:rsidTr="00EF3E4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Родная страна и страна/страны изучаемого языка. </w:t>
            </w:r>
            <w:proofErr w:type="gram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https://resh.edu.ru/subject/lesson/7483/start/229103/</w:t>
            </w:r>
          </w:p>
        </w:tc>
      </w:tr>
      <w:tr w:rsidR="00EF3E4F" w:rsidRPr="00EF3E4F" w:rsidTr="00EF3E4F">
        <w:trPr>
          <w:trHeight w:hRule="exact" w:val="4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https://resh.edu.ru/subject/lesson/7504/start/305198/</w:t>
            </w:r>
          </w:p>
        </w:tc>
      </w:tr>
      <w:tr w:rsidR="00EF3E4F" w:rsidRPr="00EF3E4F" w:rsidTr="00EF3E4F">
        <w:trPr>
          <w:trHeight w:hRule="exact" w:val="5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 w:rsidRPr="00EF3E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Видыотдыха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https://resh.edu.ru/subject/lesson/7518/start/308147/</w:t>
            </w:r>
          </w:p>
        </w:tc>
      </w:tr>
      <w:tr w:rsidR="00EF3E4F" w:rsidRPr="00EF3E4F" w:rsidTr="00EF3E4F">
        <w:trPr>
          <w:trHeight w:hRule="exact" w:val="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https://resh.edu.ru/subject/lesson/7500/start/228917/</w:t>
            </w:r>
          </w:p>
        </w:tc>
      </w:tr>
      <w:tr w:rsidR="00EF3E4F" w:rsidRPr="00EF3E4F" w:rsidTr="00EF3E4F">
        <w:trPr>
          <w:gridAfter w:val="1"/>
          <w:wAfter w:w="5244" w:type="dxa"/>
          <w:trHeight w:hRule="exact" w:val="328"/>
        </w:trPr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C7016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3E4F" w:rsidRPr="00EF3E4F" w:rsidRDefault="00EF3E4F" w:rsidP="00EF3E4F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E4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EF3E4F" w:rsidRDefault="00EF3E4F" w:rsidP="00EF3E4F">
      <w:pPr>
        <w:autoSpaceDE w:val="0"/>
        <w:autoSpaceDN w:val="0"/>
        <w:spacing w:after="0" w:line="14" w:lineRule="exact"/>
      </w:pPr>
    </w:p>
    <w:p w:rsidR="005C02F0" w:rsidRPr="00BC7234" w:rsidRDefault="005C02F0">
      <w:pPr>
        <w:autoSpaceDE w:val="0"/>
        <w:autoSpaceDN w:val="0"/>
        <w:spacing w:after="64" w:line="220" w:lineRule="exact"/>
        <w:rPr>
          <w:lang w:val="ru-RU"/>
        </w:rPr>
      </w:pPr>
    </w:p>
    <w:p w:rsidR="005C02F0" w:rsidRDefault="005C02F0">
      <w:pPr>
        <w:sectPr w:rsidR="005C02F0" w:rsidSect="00913E51">
          <w:pgSz w:w="16840" w:h="11900"/>
          <w:pgMar w:top="14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C02F0" w:rsidRDefault="005C02F0">
      <w:pPr>
        <w:autoSpaceDE w:val="0"/>
        <w:autoSpaceDN w:val="0"/>
        <w:spacing w:after="78" w:line="220" w:lineRule="exact"/>
      </w:pPr>
    </w:p>
    <w:p w:rsidR="005C02F0" w:rsidRDefault="005C02F0">
      <w:pPr>
        <w:autoSpaceDE w:val="0"/>
        <w:autoSpaceDN w:val="0"/>
        <w:spacing w:after="78" w:line="220" w:lineRule="exact"/>
      </w:pPr>
    </w:p>
    <w:p w:rsidR="005C02F0" w:rsidRPr="00913E51" w:rsidRDefault="00BC7234">
      <w:pPr>
        <w:autoSpaceDE w:val="0"/>
        <w:autoSpaceDN w:val="0"/>
        <w:spacing w:after="0" w:line="230" w:lineRule="auto"/>
        <w:rPr>
          <w:lang w:val="ru-RU"/>
        </w:rPr>
      </w:pPr>
      <w:r w:rsidRPr="00913E5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5C02F0" w:rsidRPr="00913E51" w:rsidRDefault="00BC7234">
      <w:pPr>
        <w:autoSpaceDE w:val="0"/>
        <w:autoSpaceDN w:val="0"/>
        <w:spacing w:before="346" w:after="0" w:line="230" w:lineRule="auto"/>
        <w:rPr>
          <w:lang w:val="ru-RU"/>
        </w:rPr>
      </w:pPr>
      <w:r w:rsidRPr="00913E51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5C02F0" w:rsidRPr="00BC7234" w:rsidRDefault="00BC7234">
      <w:pPr>
        <w:autoSpaceDE w:val="0"/>
        <w:autoSpaceDN w:val="0"/>
        <w:spacing w:before="166" w:after="0" w:line="271" w:lineRule="auto"/>
        <w:ind w:right="720"/>
        <w:rPr>
          <w:lang w:val="ru-RU"/>
        </w:rPr>
      </w:pP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Ваулина Ю.Е., Дули Д., </w:t>
      </w:r>
      <w:proofErr w:type="spellStart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Подоляко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 О.Е. и другие. Английский язык. 5 класс. АО «Издательство</w:t>
      </w:r>
      <w:r w:rsidR="00C1408E">
        <w:rPr>
          <w:rFonts w:ascii="Times New Roman" w:eastAsia="Times New Roman" w:hAnsi="Times New Roman"/>
          <w:color w:val="000000"/>
          <w:sz w:val="24"/>
          <w:lang w:val="ru-RU"/>
        </w:rPr>
        <w:t>«Просвещение»</w:t>
      </w:r>
      <w:bookmarkStart w:id="0" w:name="_GoBack"/>
      <w:bookmarkEnd w:id="0"/>
      <w:r w:rsidRPr="00BC7234">
        <w:rPr>
          <w:lang w:val="ru-RU"/>
        </w:rPr>
        <w:br/>
      </w:r>
    </w:p>
    <w:p w:rsidR="005C02F0" w:rsidRPr="00BC7234" w:rsidRDefault="00BC7234">
      <w:pPr>
        <w:autoSpaceDE w:val="0"/>
        <w:autoSpaceDN w:val="0"/>
        <w:spacing w:before="262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C02F0" w:rsidRPr="00BC7234" w:rsidRDefault="00BC7234">
      <w:pPr>
        <w:autoSpaceDE w:val="0"/>
        <w:autoSpaceDN w:val="0"/>
        <w:spacing w:before="166" w:after="0" w:line="262" w:lineRule="auto"/>
        <w:ind w:right="532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assistance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umk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english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spotlight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BC723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audio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section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spotlight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5C02F0" w:rsidRPr="00BC7234" w:rsidRDefault="00BC7234">
      <w:pPr>
        <w:autoSpaceDE w:val="0"/>
        <w:autoSpaceDN w:val="0"/>
        <w:spacing w:before="264" w:after="0" w:line="230" w:lineRule="auto"/>
        <w:rPr>
          <w:lang w:val="ru-RU"/>
        </w:rPr>
      </w:pPr>
      <w:r w:rsidRPr="00BC723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C02F0" w:rsidRPr="00D6077F" w:rsidRDefault="00BC7234" w:rsidP="00913E51">
      <w:pPr>
        <w:autoSpaceDE w:val="0"/>
        <w:autoSpaceDN w:val="0"/>
        <w:spacing w:before="168" w:after="0" w:line="262" w:lineRule="auto"/>
        <w:ind w:right="6336"/>
        <w:rPr>
          <w:lang w:val="ru-RU"/>
        </w:rPr>
        <w:sectPr w:rsidR="005C02F0" w:rsidRPr="00D6077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BC723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audio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section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spotlight</w:t>
      </w:r>
      <w:r w:rsidRPr="00BC723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BC7234" w:rsidRPr="00BC7234" w:rsidRDefault="00BC7234" w:rsidP="00D6077F">
      <w:pPr>
        <w:rPr>
          <w:lang w:val="ru-RU"/>
        </w:rPr>
      </w:pPr>
    </w:p>
    <w:sectPr w:rsidR="00BC7234" w:rsidRPr="00BC723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4F0C0A"/>
    <w:rsid w:val="005C02F0"/>
    <w:rsid w:val="006320C2"/>
    <w:rsid w:val="006C6F6B"/>
    <w:rsid w:val="009013CA"/>
    <w:rsid w:val="00913E51"/>
    <w:rsid w:val="00AA1D8D"/>
    <w:rsid w:val="00B47730"/>
    <w:rsid w:val="00BC7234"/>
    <w:rsid w:val="00C1408E"/>
    <w:rsid w:val="00CB0664"/>
    <w:rsid w:val="00D6077F"/>
    <w:rsid w:val="00EF3E4F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A77951-2943-4A1B-8E64-233EC76B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6177</Words>
  <Characters>35212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41307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109-1</cp:lastModifiedBy>
  <cp:revision>7</cp:revision>
  <dcterms:created xsi:type="dcterms:W3CDTF">2022-09-12T15:28:00Z</dcterms:created>
  <dcterms:modified xsi:type="dcterms:W3CDTF">2023-03-15T10:12:00Z</dcterms:modified>
</cp:coreProperties>
</file>